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1444071" name="8b296ce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440200" name="8b296ce0-1244-11f1-97f0-b533f66ebc0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Abstellraum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8689440" name="a19d423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258768" name="a19d4230-1244-11f1-97f0-b533f66ebc0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0861178" name="bff8413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21094" name="bff84130-1244-11f1-97f0-b533f66ebc0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/ 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Gegentore / Kellertüren </w:t>
            </w:r>
          </w:p>
        </w:tc>
        <w:tc>
          <w:p>
            <w:pPr>
              <w:spacing w:before="0" w:after="0" w:line="240" w:lineRule="auto"/>
            </w:pPr>
            <w:r>
              <w:t>Türen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7858307" name="e70d2330-1244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101637" name="e70d2330-1244-11f1-97f0-b533f66ebc0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3901779" name="3c38e100-1245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990345" name="3c38e100-1245-11f1-97f0-b533f66ebc0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76363458" name="c295214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032301" name="c2952140-1246-11f1-97f0-b533f66ebc0e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5757969" name="d59a5cb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6059725" name="d59a5cb0-1246-11f1-97f0-b533f66ebc0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5210629" name="e78638e0-1246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66051" name="e78638e0-1246-11f1-97f0-b533f66ebc0e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33042684" name="610547b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803895" name="610547b0-1247-11f1-97f0-b533f66ebc0e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283454" name="72c558f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16331" name="72c558f0-1247-11f1-97f0-b533f66ebc0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1366354" name="9bc56920-1247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639841" name="9bc56920-1247-11f1-97f0-b533f66ebc0e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0970447" name="24eeefa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202732" name="24eeefa0-1248-11f1-97f0-b533f66ebc0e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5322944" name="3e4ac9b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988287" name="3e4ac9b0-1248-11f1-97f0-b533f66ebc0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7637833" name="524d50e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121804" name="524d50e0-1248-11f1-97f0-b533f66ebc0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1662316" name="5ed9bfb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340301" name="5ed9bfb0-1248-11f1-97f0-b533f66ebc0e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/ WC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7304784" name="a075b55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363750" name="a075b550-1248-11f1-97f0-b533f66ebc0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Wohnzimner / Gang </w:t>
            </w:r>
          </w:p>
          <w:p>
            <w:pPr>
              <w:spacing w:before="0" w:after="0" w:line="240" w:lineRule="auto"/>
            </w:pPr>
            <w:r>
              <w:t>EG/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1322543" name="f8d7bef0-1248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237335" name="f8d7bef0-1248-11f1-97f0-b533f66ebc0e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4549914" name="3c4ce16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841834" name="3c4ce160-1249-11f1-97f0-b533f66ebc0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6549728" name="510ee80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03908" name="510ee800-1249-11f1-97f0-b533f66ebc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9624086" name="e6b1ca8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410898" name="e6b1ca80-1249-11f1-97f0-b533f66ebc0e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4302667" name="fc8197a0-1249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001536" name="fc8197a0-1249-11f1-97f0-b533f66ebc0e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Küche/ Bad 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6540201" name="4885e390-124a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311805" name="4885e390-124a-11f1-97f0-b533f66ebc0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0509249" name="e4c60aa0-124a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8957733" name="e4c60aa0-124a-11f1-97f0-b533f66ebc0e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6011155" name="0f4a22c0-124b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5651114" name="0f4a22c0-124b-11f1-97f0-b533f66ebc0e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7949641" name="4be63020-124b-11f1-97f0-b533f66ebc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947525" name="4be63020-124b-11f1-97f0-b533f66ebc0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Hölzlistrasse 14, 8580 Amriswil</w:t>
          </w:r>
        </w:p>
        <w:p>
          <w:pPr>
            <w:spacing w:before="0" w:after="0"/>
          </w:pPr>
          <w:r>
            <w:t>757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